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TOOL 13 AI ASSIST</w:t>
      </w:r>
    </w:p>
    <w:p>
      <w:pPr>
        <w:pStyle w:val="Title"/>
      </w:pPr>
      <w:r>
        <w:t>Personal Statement Draft &amp; Review</w:t>
      </w:r>
    </w:p>
    <w:p>
      <w:r>
        <w:t>Version 1.0 - Synchronized exactly to Tool 20 Master AI Companion Guide v1.0</w:t>
      </w:r>
    </w:p>
    <w:tbl>
      <w:tblPr>
        <w:tblW w:type="auto" w:w="0"/>
        <w:tblLook w:firstColumn="1" w:firstRow="1" w:lastColumn="0" w:lastRow="0" w:noHBand="0" w:noVBand="1" w:val="04A0"/>
      </w:tblPr>
      <w:tblGrid>
        <w:gridCol w:w="10224"/>
      </w:tblGrid>
      <w:tr>
        <w:tc>
          <w:tcPr>
            <w:tcW w:type="dxa" w:w="10224"/>
            <w:shd w:fill="EAF2F8"/>
          </w:tcPr>
          <w:p>
            <w:r>
              <w:t>AI IS LABOR, NOT EVIDENCE. THE FACTS COME FROM THE VETERAN AND THEIR RECORDS.</w:t>
            </w:r>
          </w:p>
        </w:tc>
      </w:tr>
    </w:tbl>
    <w:p>
      <w:pPr>
        <w:pStyle w:val="Heading1"/>
      </w:pPr>
      <w:r>
        <w:t>How to Use</w:t>
      </w:r>
    </w:p>
    <w:p>
      <w:pPr>
        <w:pStyle w:val="ListNumber"/>
      </w:pPr>
      <w:r>
        <w:t>Attach the corresponding toolkit tool.</w:t>
      </w:r>
    </w:p>
    <w:p>
      <w:pPr>
        <w:pStyle w:val="ListNumber"/>
      </w:pPr>
      <w:r>
        <w:t>Attach only the source records or verified information needed for this task.</w:t>
      </w:r>
    </w:p>
    <w:p>
      <w:pPr>
        <w:pStyle w:val="ListNumber"/>
      </w:pPr>
      <w:r>
        <w:t>Use the tool-specific prompt below.</w:t>
      </w:r>
    </w:p>
    <w:p>
      <w:pPr>
        <w:pStyle w:val="ListNumber"/>
      </w:pPr>
      <w:r>
        <w:t>Review the AI-produced draft.</w:t>
      </w:r>
    </w:p>
    <w:p>
      <w:pPr>
        <w:pStyle w:val="ListNumber"/>
      </w:pPr>
      <w:r>
        <w:t>Complete the latest Tool 21 against the original sources before returning factual information to the toolkit.</w:t>
      </w:r>
    </w:p>
    <w:p>
      <w:pPr>
        <w:pStyle w:val="Heading1"/>
      </w:pPr>
      <w:r>
        <w:t>Universal Safeguards</w:t>
      </w:r>
    </w:p>
    <w:p>
      <w:r>
        <w:t>Use only the information contained in the files and information I provide. Do not add or infer facts, dates, diagnoses, symptoms, treatments, functional effects, medical conclusions, causal relationships, continuity, or outcomes that are not supported by the provided material. If information is missing, unclear, conflicting, or cannot be determined, say so. Preserve uncertainty rather than resolving it. Distinguish what the veteran reports from what a provider documents or concludes. For factual findings, identify the source document and page or location when available. If sources conflict, show the differing information and sources rather than deciding which is correct. Do not evaluate the strength of a VA claim, recommend a rating, or tell me what the evidence proves.</w:t>
        <w:br/>
        <w:br/>
        <w:t>For structured outputs such as spreadsheets, forms, tables, and worksheets, examine every expected field in every populated row or section. Identify blank, partial, unsupported, or wrong-field entries rather than assuming the output is complete because the number of rows matches the number of source records. Leave information unknown when the source does not establish it. The final factual output must still be verified with the latest Tool 21 against the original sources.</w:t>
      </w:r>
    </w:p>
    <w:p>
      <w:pPr>
        <w:pStyle w:val="Heading1"/>
      </w:pPr>
      <w:r>
        <w:t>Tool-Specific Prompt</w:t>
      </w:r>
    </w:p>
    <w:tbl>
      <w:tblPr>
        <w:tblStyle w:val="TableGrid"/>
        <w:tblW w:type="auto" w:w="0"/>
        <w:tblLook w:firstColumn="1" w:firstRow="1" w:lastColumn="0" w:lastRow="0" w:noHBand="0" w:noVBand="1" w:val="04A0"/>
      </w:tblPr>
      <w:tblGrid>
        <w:gridCol w:w="10224"/>
      </w:tblGrid>
      <w:tr>
        <w:tc>
          <w:tcPr>
            <w:tcW w:type="dxa" w:w="10224"/>
          </w:tcPr>
          <w:p>
            <w:r>
              <w:t>Using only the verified information I provide, help me draft or revise my personal statement using Tool 13. Write in first person and preserve my meaning and natural voice. My statement should sound like me, not like a lawyer, clinician, or VA employee unless that is naturally how I write. Clear is better than impressive.</w:t>
              <w:br/>
              <w:br/>
              <w:t>Do not add or increase symptoms, frequency, duration, severity, functional effects, treatment outcomes, dates, diagnoses, medical conclusions, or causal relationships. Do not insert rating criteria or VA terminology simply to make the statement sound stronger. Preserve better days, remaining abilities, uncertainty, and limits on what I remember when those are part of my account.</w:t>
              <w:br/>
              <w:br/>
              <w:t>If a factual statement depends on a record, preserve enough source information for me to verify it. Flag uncertainty rather than filling gaps.</w:t>
              <w:br/>
              <w:br/>
              <w:t>Do not mark, check, sign, certify, or otherwise complete veteran ownership, attestation, or final-review statements on my behalf. Any checkbox or statement saying I read the document, verified it, agree with it, or am comfortable submitting it must be completed by me after I personally review the final draft.</w:t>
            </w:r>
          </w:p>
        </w:tc>
      </w:tr>
    </w:tbl>
    <w:p>
      <w:pPr>
        <w:pStyle w:val="Heading1"/>
      </w:pPr>
      <w:r>
        <w:t>STOP</w:t>
      </w:r>
    </w:p>
    <w:p>
      <w:r>
        <w:t>AI output is a draft until verified. For spreadsheets, forms, tables, and worksheets, Tool 21 verification must include the field-level Structured Output Audit. Matching source and output counts does not establish completeness.</w:t>
      </w:r>
    </w:p>
    <w:sectPr w:rsidR="00FC693F" w:rsidRPr="0006063C" w:rsidSect="00034616">
      <w:pgSz w:w="12240" w:h="15840"/>
      <w:pgMar w:top="864"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